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50850" w14:textId="65F9C4D6" w:rsidR="00821DD9" w:rsidRPr="000E4F6C" w:rsidRDefault="000E4F6C" w:rsidP="00207BA5">
      <w:pPr>
        <w:rPr>
          <w:rFonts w:ascii="Verdana" w:hAnsi="Verdana"/>
          <w:sz w:val="20"/>
          <w:szCs w:val="20"/>
        </w:rPr>
      </w:pPr>
      <w:r w:rsidRPr="000E4F6C">
        <w:rPr>
          <w:rFonts w:ascii="Verdana" w:hAnsi="Verdana"/>
          <w:sz w:val="20"/>
          <w:szCs w:val="20"/>
        </w:rPr>
        <w:t>Załącznik nr 2</w:t>
      </w: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4A31C2">
        <w:trPr>
          <w:trHeight w:val="797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  <w:bookmarkStart w:id="0" w:name="_GoBack"/>
            <w:bookmarkEnd w:id="0"/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5441DA8" w14:textId="091FC1BF" w:rsidR="00A807FC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040091">
        <w:rPr>
          <w:rFonts w:ascii="Verdana" w:hAnsi="Verdana"/>
          <w:b/>
        </w:rPr>
        <w:t xml:space="preserve">Nawiązując do ogłoszenia o zamówieniu w postępowaniu o udzielenie zamówienia </w:t>
      </w:r>
      <w:r w:rsidR="00B54D76" w:rsidRPr="00B54D76">
        <w:rPr>
          <w:rFonts w:ascii="Verdana" w:hAnsi="Verdana"/>
          <w:b/>
        </w:rPr>
        <w:t xml:space="preserve">o wartości mniejszej niż 170.000,00 PLN lub wyłączonym spod stosowania przepisów ustawy – Prawo zamówień publicznych </w:t>
      </w:r>
      <w:r w:rsidRPr="00040091">
        <w:rPr>
          <w:rFonts w:ascii="Verdana" w:hAnsi="Verdana"/>
          <w:b/>
        </w:rPr>
        <w:t xml:space="preserve"> na: </w:t>
      </w: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4CC3B4D7" w14:textId="3877440D" w:rsidR="00157C3F" w:rsidRPr="00E911BB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8"/>
          <w:szCs w:val="18"/>
        </w:rPr>
      </w:pPr>
      <w:bookmarkStart w:id="1" w:name="_Hlk200637203"/>
      <w:r w:rsidRPr="00E911BB">
        <w:rPr>
          <w:rFonts w:ascii="Verdana" w:hAnsi="Verdana"/>
          <w:b/>
          <w:iCs/>
          <w:sz w:val="18"/>
          <w:szCs w:val="18"/>
        </w:rPr>
        <w:t>Świadczenie sukcesywnych usług odbioru wraz z zagospodarowaniem odpadów z posesji GDDKiA Oddziału w Szczecinie z podziałem na</w:t>
      </w:r>
      <w:r>
        <w:rPr>
          <w:rFonts w:ascii="Verdana" w:hAnsi="Verdana"/>
          <w:b/>
          <w:iCs/>
          <w:sz w:val="18"/>
          <w:szCs w:val="18"/>
        </w:rPr>
        <w:t xml:space="preserve"> </w:t>
      </w:r>
      <w:r w:rsidR="00B54D76">
        <w:rPr>
          <w:rFonts w:ascii="Verdana" w:hAnsi="Verdana"/>
          <w:b/>
          <w:iCs/>
          <w:sz w:val="18"/>
          <w:szCs w:val="18"/>
        </w:rPr>
        <w:t>6</w:t>
      </w:r>
      <w:r w:rsidRPr="00E911BB">
        <w:rPr>
          <w:rFonts w:ascii="Verdana" w:hAnsi="Verdana"/>
          <w:b/>
          <w:iCs/>
          <w:sz w:val="18"/>
          <w:szCs w:val="18"/>
        </w:rPr>
        <w:t xml:space="preserve"> zadań:</w:t>
      </w:r>
    </w:p>
    <w:p w14:paraId="0AFD8AA1" w14:textId="77777777" w:rsidR="00157C3F" w:rsidRPr="00157C3F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6"/>
          <w:szCs w:val="18"/>
        </w:rPr>
      </w:pPr>
    </w:p>
    <w:bookmarkEnd w:id="1"/>
    <w:p w14:paraId="1EC5B987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</w:p>
    <w:p w14:paraId="3C20DACC" w14:textId="6DD851C4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1 - </w:t>
      </w:r>
      <w:r>
        <w:rPr>
          <w:rFonts w:ascii="Verdana" w:hAnsi="Verdana"/>
          <w:b/>
          <w:sz w:val="18"/>
          <w:szCs w:val="18"/>
        </w:rPr>
        <w:tab/>
        <w:t>wywóz odpadów komunalnych segregowanych</w:t>
      </w:r>
    </w:p>
    <w:p w14:paraId="5376AAAF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GDDKiA Oddział w Szczecinie </w:t>
      </w:r>
    </w:p>
    <w:p w14:paraId="0A7EEEF8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Ośrodek Socjalny w Zieleniewie </w:t>
      </w:r>
    </w:p>
    <w:p w14:paraId="42A24914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ul. Popiełuszki 1A, 73-108 Zieleniewo</w:t>
      </w:r>
    </w:p>
    <w:p w14:paraId="66DA6BD1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</w:p>
    <w:p w14:paraId="64670BD0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2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603D1110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GDDKiA Oddział w Szczecinie Laboratorium Drogowe</w:t>
      </w:r>
    </w:p>
    <w:p w14:paraId="21C47F3C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ul. Wiosenna 8, 72-002 Skarbimierzyce</w:t>
      </w:r>
    </w:p>
    <w:p w14:paraId="0A51F445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b/>
          <w:sz w:val="18"/>
          <w:szCs w:val="18"/>
        </w:rPr>
      </w:pPr>
    </w:p>
    <w:p w14:paraId="0514BBE2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3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07788527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GDDKiA Oddział w Szczecinie Rejon w Lipianach</w:t>
      </w:r>
    </w:p>
    <w:p w14:paraId="3598D78D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ul. Gorzowska 35, 74-240 Lipiany</w:t>
      </w:r>
    </w:p>
    <w:p w14:paraId="43920068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53267ADC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4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innych niż komunalne</w:t>
      </w:r>
    </w:p>
    <w:p w14:paraId="0644250A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GDDKiA Oddział w Szczecinie Rejon w Lipianach</w:t>
      </w:r>
    </w:p>
    <w:p w14:paraId="7F4D9F4F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ul. Gorzowska 35, 74-240 Lipiany</w:t>
      </w:r>
    </w:p>
    <w:p w14:paraId="5FE5A01E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</w:p>
    <w:p w14:paraId="073C9A02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5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3AED02E9" w14:textId="77777777" w:rsidR="00256462" w:rsidRDefault="00256462" w:rsidP="00256462">
      <w:pPr>
        <w:pStyle w:val="Akapitzlist"/>
        <w:tabs>
          <w:tab w:val="left" w:pos="142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GDDKiA Oddział w Szczecinie Rejon w Lipianach Obwód Drogowy w Chojnie</w:t>
      </w:r>
    </w:p>
    <w:p w14:paraId="319589B9" w14:textId="77777777" w:rsidR="00256462" w:rsidRDefault="00256462" w:rsidP="00256462">
      <w:pPr>
        <w:pStyle w:val="Akapitzlist"/>
        <w:tabs>
          <w:tab w:val="left" w:pos="142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ul. Polna 2 74-500 Chojna</w:t>
      </w:r>
    </w:p>
    <w:p w14:paraId="50D15952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0A5C73D6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6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17D49271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GDDKiA Oddział w Szczecinie Rejon w Szczecinku Obwód Utrzymania Drogowego </w:t>
      </w:r>
      <w:r>
        <w:rPr>
          <w:rFonts w:ascii="Verdana" w:hAnsi="Verdana"/>
          <w:sz w:val="18"/>
          <w:szCs w:val="18"/>
        </w:rPr>
        <w:br/>
        <w:t>w Bobolicach</w:t>
      </w:r>
    </w:p>
    <w:p w14:paraId="5102A748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bookmarkStart w:id="2" w:name="_Hlk219273605"/>
      <w:r>
        <w:rPr>
          <w:rFonts w:ascii="Verdana" w:hAnsi="Verdana"/>
          <w:sz w:val="18"/>
          <w:szCs w:val="18"/>
        </w:rPr>
        <w:t>ul. Mickiewicza 21, 76-020 Bobolice</w:t>
      </w:r>
      <w:bookmarkEnd w:id="2"/>
    </w:p>
    <w:p w14:paraId="4914C27D" w14:textId="77777777" w:rsidR="00157C3F" w:rsidRPr="00157C3F" w:rsidRDefault="00157C3F" w:rsidP="00157C3F">
      <w:pPr>
        <w:tabs>
          <w:tab w:val="left" w:pos="1701"/>
        </w:tabs>
        <w:ind w:left="1418" w:hanging="1418"/>
        <w:jc w:val="both"/>
        <w:rPr>
          <w:rFonts w:ascii="Verdana" w:hAnsi="Verdana"/>
          <w:sz w:val="16"/>
          <w:szCs w:val="18"/>
        </w:rPr>
      </w:pPr>
    </w:p>
    <w:p w14:paraId="7048424E" w14:textId="77777777" w:rsidR="00157C3F" w:rsidRPr="00E911BB" w:rsidRDefault="00157C3F" w:rsidP="00157C3F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445947BB" w14:textId="3CAC40E2" w:rsidR="00B42359" w:rsidRDefault="00A807FC" w:rsidP="00A65594">
      <w:pPr>
        <w:spacing w:before="120"/>
        <w:jc w:val="both"/>
        <w:rPr>
          <w:rFonts w:ascii="Verdana" w:hAnsi="Verdana" w:cs="Verdana"/>
          <w:b/>
          <w:bCs/>
          <w:sz w:val="18"/>
          <w:szCs w:val="20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B54D76">
        <w:rPr>
          <w:rFonts w:ascii="Verdana" w:hAnsi="Verdana" w:cs="Verdana"/>
          <w:b/>
          <w:bCs/>
          <w:sz w:val="18"/>
          <w:szCs w:val="20"/>
        </w:rPr>
        <w:t>F-2.2431.21.202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6</w:t>
      </w:r>
    </w:p>
    <w:p w14:paraId="686CA31D" w14:textId="6D8A1D8F" w:rsidR="00D541AF" w:rsidRDefault="00D541AF">
      <w:pPr>
        <w:spacing w:after="160" w:line="259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br w:type="page"/>
      </w:r>
    </w:p>
    <w:p w14:paraId="669CE983" w14:textId="77777777" w:rsidR="004A31C2" w:rsidRPr="00974BAA" w:rsidRDefault="004A31C2" w:rsidP="00A65594">
      <w:pPr>
        <w:spacing w:before="120"/>
        <w:jc w:val="both"/>
        <w:rPr>
          <w:rFonts w:ascii="Verdana" w:hAnsi="Verdana"/>
          <w:b/>
          <w:sz w:val="18"/>
        </w:rPr>
      </w:pP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3741F492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850500A" w14:textId="0297221D" w:rsidR="00B54D76" w:rsidRPr="00040091" w:rsidRDefault="00B54D76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>
        <w:rPr>
          <w:rFonts w:ascii="Verdana" w:eastAsia="Calibri" w:hAnsi="Verdana" w:cs="Verdana"/>
          <w:sz w:val="20"/>
          <w:szCs w:val="20"/>
          <w:lang w:eastAsia="ja-JP"/>
        </w:rPr>
        <w:t>BDO: ____________________________________</w:t>
      </w:r>
    </w:p>
    <w:p w14:paraId="6E129AF1" w14:textId="20FEB1FD" w:rsidR="00207BA5" w:rsidRPr="00040091" w:rsidRDefault="00207BA5" w:rsidP="00EF5355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 xml:space="preserve">na wykonanie przedmiotu zamówienia zgodnie z </w:t>
      </w:r>
      <w:r w:rsidR="00B54D76">
        <w:rPr>
          <w:rFonts w:ascii="Verdana" w:hAnsi="Verdana"/>
        </w:rPr>
        <w:t>Opisem przedmiotu zmówienia</w:t>
      </w:r>
      <w:r w:rsidR="00950DA4" w:rsidRPr="00040091">
        <w:rPr>
          <w:rFonts w:ascii="Verdana" w:hAnsi="Verdana"/>
        </w:rPr>
        <w:t xml:space="preserve"> dla</w:t>
      </w:r>
      <w:r w:rsidR="00214CC6" w:rsidRPr="00040091">
        <w:rPr>
          <w:rFonts w:ascii="Verdana" w:hAnsi="Verdana"/>
        </w:rPr>
        <w:t xml:space="preserve"> niniejszego postępowania (</w:t>
      </w:r>
      <w:r w:rsidR="00B54D76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):</w:t>
      </w:r>
    </w:p>
    <w:p w14:paraId="5ACEF1DB" w14:textId="77777777" w:rsidR="00523C6F" w:rsidRPr="00040091" w:rsidRDefault="00523C6F" w:rsidP="00B42359">
      <w:pPr>
        <w:pStyle w:val="Tekstpodstawowy"/>
        <w:spacing w:line="276" w:lineRule="auto"/>
        <w:jc w:val="both"/>
        <w:rPr>
          <w:rFonts w:ascii="Verdana" w:hAnsi="Verdana" w:cs="Verdana"/>
          <w:b/>
          <w:bCs/>
          <w:sz w:val="22"/>
          <w:szCs w:val="20"/>
        </w:rPr>
      </w:pPr>
    </w:p>
    <w:p w14:paraId="50214463" w14:textId="65FF06B5" w:rsidR="00AF1CDE" w:rsidRPr="00056A1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 </w:t>
      </w:r>
      <w:r w:rsidR="00B54D76" w:rsidRPr="00B54D76">
        <w:rPr>
          <w:rFonts w:ascii="Verdana" w:hAnsi="Verdana"/>
        </w:rPr>
        <w:t xml:space="preserve">Opisem przedmiotu zmówienia </w:t>
      </w:r>
      <w:r w:rsidRPr="00040091">
        <w:rPr>
          <w:rFonts w:ascii="Verdana" w:hAnsi="Verdana"/>
        </w:rPr>
        <w:t>i uznajemy się za związanych określonymi w nich postanowieniami i zasadami postępowania.</w:t>
      </w: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77777777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1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2F01D269" w14:textId="1F840B3B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2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18C84D97" w14:textId="7EA14641" w:rsidR="00653486" w:rsidRPr="00543C03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3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0C112886" w14:textId="19C14C17" w:rsidR="00653486" w:rsidRPr="00543C03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4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094C485E" w14:textId="7758233C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5</w:t>
      </w:r>
      <w:r w:rsidR="00217AB9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189D749D" w14:textId="035575F5" w:rsidR="00217AB9" w:rsidRPr="00543C03" w:rsidRDefault="00217AB9" w:rsidP="00217AB9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6</w:t>
      </w:r>
      <w:r w:rsidR="00256462">
        <w:rPr>
          <w:rFonts w:ascii="Verdana" w:hAnsi="Verdana" w:cs="Courier New"/>
          <w:iCs/>
          <w:sz w:val="20"/>
          <w:szCs w:val="20"/>
          <w:lang w:eastAsia="ar-SA"/>
        </w:rPr>
        <w:t>.</w:t>
      </w:r>
    </w:p>
    <w:p w14:paraId="4470FDCD" w14:textId="77777777" w:rsidR="00214CC6" w:rsidRPr="00707EAA" w:rsidRDefault="00207BA5" w:rsidP="00E75DC4">
      <w:pPr>
        <w:pStyle w:val="Akapitzlist"/>
        <w:numPr>
          <w:ilvl w:val="0"/>
          <w:numId w:val="25"/>
        </w:numPr>
        <w:spacing w:before="120"/>
        <w:ind w:right="23"/>
        <w:rPr>
          <w:rFonts w:ascii="Verdana" w:eastAsia="Calibri" w:hAnsi="Verdana"/>
          <w:sz w:val="20"/>
          <w:szCs w:val="20"/>
          <w:lang w:eastAsia="ar-SA"/>
        </w:rPr>
      </w:pPr>
      <w:r w:rsidRPr="00707EAA">
        <w:rPr>
          <w:rFonts w:ascii="Verdana" w:eastAsia="Calibri" w:hAnsi="Verdana"/>
          <w:b/>
          <w:sz w:val="20"/>
          <w:szCs w:val="20"/>
          <w:lang w:eastAsia="ar-SA"/>
        </w:rPr>
        <w:t>INFORMUJEMY</w:t>
      </w:r>
      <w:r w:rsidRPr="00707EAA">
        <w:rPr>
          <w:rFonts w:ascii="Verdana" w:eastAsia="Calibri" w:hAnsi="Verdana"/>
          <w:sz w:val="20"/>
          <w:szCs w:val="20"/>
          <w:lang w:eastAsia="ar-SA"/>
        </w:rPr>
        <w:t xml:space="preserve">, że </w:t>
      </w:r>
      <w:r w:rsidRPr="00707EAA">
        <w:rPr>
          <w:rFonts w:ascii="Verdana" w:eastAsia="Calibri" w:hAnsi="Verdana"/>
          <w:i/>
          <w:sz w:val="20"/>
          <w:szCs w:val="20"/>
          <w:lang w:eastAsia="ar-SA"/>
        </w:rPr>
        <w:t>(właściwe zakreślić)</w:t>
      </w:r>
      <w:r w:rsidRPr="00707EAA">
        <w:rPr>
          <w:rFonts w:ascii="Verdana" w:eastAsia="Calibri" w:hAnsi="Verdana"/>
          <w:sz w:val="20"/>
          <w:szCs w:val="20"/>
          <w:lang w:eastAsia="ar-SA"/>
        </w:rPr>
        <w:t>:</w:t>
      </w:r>
    </w:p>
    <w:p w14:paraId="3DC56C54" w14:textId="4C1F3687" w:rsidR="00707EAA" w:rsidRPr="00D350D3" w:rsidRDefault="00707EAA" w:rsidP="00707EAA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D350D3">
        <w:rPr>
          <w:rFonts w:ascii="Verdana" w:hAnsi="Verdana"/>
          <w:sz w:val="20"/>
          <w:szCs w:val="20"/>
        </w:rPr>
        <w:t xml:space="preserve">wybór oferty </w:t>
      </w:r>
      <w:r w:rsidRPr="00D350D3">
        <w:rPr>
          <w:rFonts w:ascii="Verdana" w:hAnsi="Verdana"/>
          <w:b/>
          <w:bCs/>
          <w:sz w:val="20"/>
          <w:szCs w:val="20"/>
        </w:rPr>
        <w:t xml:space="preserve">nie </w:t>
      </w:r>
      <w:r w:rsidRPr="00D350D3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D350D3">
        <w:rPr>
          <w:rFonts w:ascii="Verdana" w:hAnsi="Verdana"/>
          <w:b/>
          <w:bCs/>
          <w:sz w:val="20"/>
          <w:szCs w:val="20"/>
        </w:rPr>
        <w:t xml:space="preserve">będzie* </w:t>
      </w:r>
      <w:r w:rsidRPr="00D350D3">
        <w:rPr>
          <w:rFonts w:ascii="Verdana" w:hAnsi="Verdana"/>
          <w:sz w:val="20"/>
          <w:szCs w:val="20"/>
        </w:rPr>
        <w:t>prowadzić do powstania u Zamawiającego obowiązku podatkowego</w:t>
      </w:r>
      <w:r w:rsidRPr="00D350D3">
        <w:rPr>
          <w:rFonts w:ascii="Verdana" w:hAnsi="Verdana"/>
          <w:b/>
          <w:bCs/>
          <w:sz w:val="20"/>
          <w:szCs w:val="20"/>
        </w:rPr>
        <w:t>.</w:t>
      </w:r>
    </w:p>
    <w:p w14:paraId="59D99799" w14:textId="5F773E7D" w:rsidR="00707EAA" w:rsidRPr="00D350D3" w:rsidRDefault="00707EAA" w:rsidP="0030002D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D350D3">
        <w:rPr>
          <w:rFonts w:ascii="Verdana" w:hAnsi="Verdana"/>
          <w:sz w:val="20"/>
          <w:szCs w:val="20"/>
        </w:rPr>
        <w:t>wy</w:t>
      </w:r>
      <w:r w:rsidR="00CB4BFA">
        <w:rPr>
          <w:rFonts w:ascii="Verdana" w:hAnsi="Verdana"/>
          <w:sz w:val="20"/>
          <w:szCs w:val="20"/>
        </w:rPr>
        <w:t xml:space="preserve">bór oferty </w:t>
      </w:r>
      <w:r w:rsidRPr="00D350D3">
        <w:rPr>
          <w:rFonts w:ascii="Verdana" w:hAnsi="Verdana"/>
          <w:b/>
          <w:bCs/>
          <w:sz w:val="20"/>
          <w:szCs w:val="20"/>
        </w:rPr>
        <w:t>będzie*</w:t>
      </w:r>
      <w:r w:rsidRPr="00D350D3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D350D3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D350D3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B99B48F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040091">
        <w:rPr>
          <w:rFonts w:ascii="Verdana" w:hAnsi="Verdana"/>
          <w:sz w:val="20"/>
          <w:szCs w:val="20"/>
        </w:rPr>
        <w:t>obowiązek podatkowy u Zamawiającego to ___________ zł netto</w:t>
      </w:r>
      <w:r w:rsidRPr="00040091">
        <w:rPr>
          <w:rFonts w:ascii="Verdana" w:hAnsi="Verdana"/>
          <w:b/>
          <w:bCs/>
          <w:sz w:val="20"/>
          <w:szCs w:val="20"/>
        </w:rPr>
        <w:t>.</w:t>
      </w:r>
    </w:p>
    <w:p w14:paraId="22B07B9D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40091">
        <w:rPr>
          <w:rFonts w:ascii="Verdana" w:hAnsi="Verdana"/>
          <w:bCs/>
          <w:i/>
          <w:sz w:val="20"/>
          <w:szCs w:val="20"/>
        </w:rPr>
        <w:t>Zgodnie z wiedzą Wykonawcy, zastosowanie będzie miała następująca stawka podatku od towarów i usług ___________ %</w:t>
      </w:r>
    </w:p>
    <w:p w14:paraId="6782E936" w14:textId="32600148" w:rsidR="009D39E9" w:rsidRDefault="00707EAA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  <w:r w:rsidRPr="00707EAA">
        <w:rPr>
          <w:rFonts w:ascii="Verdana" w:hAnsi="Verdana" w:cs="Verdana"/>
          <w:b w:val="0"/>
          <w:i/>
          <w:sz w:val="16"/>
          <w:szCs w:val="16"/>
        </w:rPr>
        <w:lastRenderedPageBreak/>
        <w:t>*niepotrzebne skreślić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051D8002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7F7BBC">
        <w:rPr>
          <w:rFonts w:ascii="Verdana" w:eastAsiaTheme="minorHAnsi" w:hAnsi="Verdana" w:cs="Verdana"/>
          <w:sz w:val="20"/>
          <w:szCs w:val="20"/>
        </w:rPr>
        <w:t>OPZ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1BB60445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7F7BBC">
        <w:rPr>
          <w:rFonts w:ascii="Verdana" w:hAnsi="Verdana"/>
          <w:sz w:val="20"/>
          <w:szCs w:val="20"/>
        </w:rPr>
        <w:t>OPZ</w:t>
      </w:r>
      <w:r w:rsidRPr="00040091">
        <w:rPr>
          <w:rFonts w:ascii="Verdana" w:hAnsi="Verdana"/>
          <w:sz w:val="20"/>
          <w:szCs w:val="20"/>
        </w:rPr>
        <w:t>.</w:t>
      </w:r>
    </w:p>
    <w:p w14:paraId="2D7B4BA8" w14:textId="77777777" w:rsidR="008F5A31" w:rsidRPr="00040091" w:rsidRDefault="008F5A31" w:rsidP="00DB0B42">
      <w:pPr>
        <w:rPr>
          <w:rFonts w:ascii="Verdana" w:hAnsi="Verdana"/>
          <w:b/>
        </w:rPr>
      </w:pPr>
    </w:p>
    <w:p w14:paraId="6E124591" w14:textId="77777777" w:rsidR="00EF0E85" w:rsidRDefault="00424312" w:rsidP="00EF5355">
      <w:pPr>
        <w:pStyle w:val="Akapitzlist"/>
        <w:numPr>
          <w:ilvl w:val="0"/>
          <w:numId w:val="25"/>
        </w:numPr>
        <w:tabs>
          <w:tab w:val="left" w:pos="476"/>
        </w:tabs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>OŚWIADCZAMY</w:t>
      </w:r>
      <w:r w:rsidRPr="00040091">
        <w:rPr>
          <w:rFonts w:ascii="Verdana" w:hAnsi="Verdana"/>
        </w:rPr>
        <w:t xml:space="preserve">, </w:t>
      </w:r>
      <w:r w:rsidRPr="00040091">
        <w:rPr>
          <w:rFonts w:ascii="Verdana" w:hAnsi="Verdana"/>
          <w:sz w:val="20"/>
          <w:szCs w:val="20"/>
        </w:rPr>
        <w:t>iż informacje i dokumenty zawarte w odrębnym, stosownie oznaczonym i nazwanym załączniku</w:t>
      </w:r>
      <w:r w:rsidRPr="00040091" w:rsidDel="00267663">
        <w:rPr>
          <w:rFonts w:ascii="Verdana" w:hAnsi="Verdana"/>
          <w:sz w:val="20"/>
          <w:szCs w:val="20"/>
        </w:rPr>
        <w:t xml:space="preserve"> </w:t>
      </w:r>
      <w:r w:rsidRPr="00040091">
        <w:rPr>
          <w:rFonts w:ascii="Verdana" w:hAnsi="Verdana"/>
          <w:sz w:val="20"/>
          <w:szCs w:val="20"/>
        </w:rPr>
        <w:t xml:space="preserve">____ </w:t>
      </w:r>
      <w:r w:rsidRPr="00040091">
        <w:rPr>
          <w:rFonts w:ascii="Verdana" w:hAnsi="Verdana"/>
          <w:i/>
          <w:sz w:val="20"/>
          <w:szCs w:val="20"/>
        </w:rPr>
        <w:t>(należy podać nazwę załącznika)</w:t>
      </w:r>
      <w:r w:rsidRPr="00040091">
        <w:rPr>
          <w:rFonts w:ascii="Verdana" w:hAnsi="Verdana"/>
          <w:sz w:val="20"/>
          <w:szCs w:val="20"/>
        </w:rPr>
        <w:t xml:space="preserve"> stanowią tajemnicę przedsiębiorstwa w rozumieniu przepisów o zwalczaniu nieuczciwej konkurencji, co wykazaliśmy w </w:t>
      </w:r>
      <w:r w:rsidRPr="00056A1E">
        <w:rPr>
          <w:rFonts w:ascii="Verdana" w:hAnsi="Verdana"/>
          <w:sz w:val="20"/>
          <w:szCs w:val="20"/>
        </w:rPr>
        <w:t xml:space="preserve">załączniku do Oferty  ____ </w:t>
      </w:r>
      <w:r w:rsidRPr="00056A1E">
        <w:rPr>
          <w:rFonts w:ascii="Verdana" w:hAnsi="Verdana"/>
          <w:i/>
          <w:sz w:val="20"/>
          <w:szCs w:val="20"/>
        </w:rPr>
        <w:t>(należy podać nazwę załącznika)</w:t>
      </w:r>
      <w:r w:rsidRPr="00056A1E">
        <w:rPr>
          <w:rFonts w:ascii="Verdana" w:hAnsi="Verdana"/>
          <w:sz w:val="20"/>
          <w:szCs w:val="20"/>
        </w:rPr>
        <w:t>i zastrzegamy, że nie mogą być one udostępniane.</w:t>
      </w:r>
    </w:p>
    <w:p w14:paraId="4E03CE33" w14:textId="77777777" w:rsidR="002C7EC6" w:rsidRPr="002C7EC6" w:rsidRDefault="002C7EC6" w:rsidP="002C7EC6">
      <w:pPr>
        <w:pStyle w:val="Akapitzlist"/>
        <w:rPr>
          <w:rFonts w:ascii="Verdana" w:hAnsi="Verdana"/>
          <w:sz w:val="20"/>
          <w:szCs w:val="20"/>
        </w:rPr>
      </w:pPr>
    </w:p>
    <w:p w14:paraId="030A648E" w14:textId="0FD28564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7F7BBC">
        <w:rPr>
          <w:rFonts w:ascii="Verdana" w:hAnsi="Verdana"/>
          <w:sz w:val="20"/>
          <w:szCs w:val="20"/>
        </w:rPr>
        <w:t>WZOREM UMOWY I</w:t>
      </w:r>
      <w:r w:rsidR="00EF0E85" w:rsidRPr="002C7EC6">
        <w:rPr>
          <w:rFonts w:ascii="Verdana" w:hAnsi="Verdana"/>
          <w:sz w:val="20"/>
          <w:szCs w:val="20"/>
        </w:rPr>
        <w:t xml:space="preserve"> zobowiązujemy się, w przypadku wyboru naszej oferty, do zawarcia umowy zgodnej z niniejszą ofertą, na warunkach określonych w </w:t>
      </w:r>
      <w:r w:rsidR="007F7BBC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157C3F">
      <w:footerReference w:type="default" r:id="rId8"/>
      <w:pgSz w:w="11906" w:h="16838"/>
      <w:pgMar w:top="709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31015" w14:textId="77777777" w:rsidR="00465A7B" w:rsidRDefault="00465A7B" w:rsidP="00BE245A">
      <w:r>
        <w:separator/>
      </w:r>
    </w:p>
  </w:endnote>
  <w:endnote w:type="continuationSeparator" w:id="0">
    <w:p w14:paraId="30E899CD" w14:textId="77777777" w:rsidR="00465A7B" w:rsidRDefault="00465A7B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8BEE" w14:textId="77777777" w:rsidR="00465A7B" w:rsidRDefault="00465A7B" w:rsidP="00BE245A">
      <w:r>
        <w:separator/>
      </w:r>
    </w:p>
  </w:footnote>
  <w:footnote w:type="continuationSeparator" w:id="0">
    <w:p w14:paraId="530C3246" w14:textId="77777777" w:rsidR="00465A7B" w:rsidRDefault="00465A7B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3"/>
  </w:num>
  <w:num w:numId="5">
    <w:abstractNumId w:val="7"/>
  </w:num>
  <w:num w:numId="6">
    <w:abstractNumId w:val="25"/>
  </w:num>
  <w:num w:numId="7">
    <w:abstractNumId w:val="39"/>
  </w:num>
  <w:num w:numId="8">
    <w:abstractNumId w:val="21"/>
  </w:num>
  <w:num w:numId="9">
    <w:abstractNumId w:val="43"/>
  </w:num>
  <w:num w:numId="10">
    <w:abstractNumId w:val="28"/>
  </w:num>
  <w:num w:numId="11">
    <w:abstractNumId w:val="36"/>
  </w:num>
  <w:num w:numId="12">
    <w:abstractNumId w:val="42"/>
  </w:num>
  <w:num w:numId="13">
    <w:abstractNumId w:val="6"/>
  </w:num>
  <w:num w:numId="14">
    <w:abstractNumId w:val="23"/>
  </w:num>
  <w:num w:numId="15">
    <w:abstractNumId w:val="34"/>
  </w:num>
  <w:num w:numId="16">
    <w:abstractNumId w:val="15"/>
  </w:num>
  <w:num w:numId="17">
    <w:abstractNumId w:val="24"/>
  </w:num>
  <w:num w:numId="18">
    <w:abstractNumId w:val="38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33"/>
  </w:num>
  <w:num w:numId="24">
    <w:abstractNumId w:val="17"/>
  </w:num>
  <w:num w:numId="25">
    <w:abstractNumId w:val="22"/>
  </w:num>
  <w:num w:numId="26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7"/>
  </w:num>
  <w:num w:numId="29">
    <w:abstractNumId w:val="12"/>
  </w:num>
  <w:num w:numId="30">
    <w:abstractNumId w:val="14"/>
  </w:num>
  <w:num w:numId="31">
    <w:abstractNumId w:val="19"/>
  </w:num>
  <w:num w:numId="32">
    <w:abstractNumId w:val="29"/>
  </w:num>
  <w:num w:numId="33">
    <w:abstractNumId w:val="44"/>
  </w:num>
  <w:num w:numId="34">
    <w:abstractNumId w:val="8"/>
  </w:num>
  <w:num w:numId="35">
    <w:abstractNumId w:val="27"/>
  </w:num>
  <w:num w:numId="36">
    <w:abstractNumId w:val="4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4F6C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57C3F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462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31C2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2B2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45306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7F7BBC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4D7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0F5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41AF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864"/>
    <w:rsid w:val="00EC5209"/>
    <w:rsid w:val="00EC69CD"/>
    <w:rsid w:val="00ED51CA"/>
    <w:rsid w:val="00ED52A1"/>
    <w:rsid w:val="00ED6235"/>
    <w:rsid w:val="00ED68C5"/>
    <w:rsid w:val="00ED7881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C30BE-7D86-468F-99E8-F5FC93A2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8</cp:revision>
  <cp:lastPrinted>2025-09-25T09:52:00Z</cp:lastPrinted>
  <dcterms:created xsi:type="dcterms:W3CDTF">2026-01-15T09:59:00Z</dcterms:created>
  <dcterms:modified xsi:type="dcterms:W3CDTF">2026-03-23T09:26:00Z</dcterms:modified>
</cp:coreProperties>
</file>